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E7164C" w14:textId="77777777" w:rsidR="00B26348" w:rsidRDefault="00000000">
      <w:pPr>
        <w:pStyle w:val="Heading1"/>
      </w:pPr>
      <w:r>
        <w:t>6. Equipment, Vehicle, Property #1</w:t>
      </w:r>
    </w:p>
    <w:p w14:paraId="5A4F3168" w14:textId="77777777" w:rsidR="00B26348" w:rsidRDefault="00000000">
      <w:r>
        <w:rPr>
          <w:i/>
        </w:rPr>
        <w:t>Use the "Crane" section for any crane-related equipment documentation.</w:t>
      </w:r>
      <w:r>
        <w:rPr>
          <w:i/>
        </w:rPr>
        <w:br/>
        <w:t>Use the "Utility Damage" section for utility property damage.</w:t>
      </w:r>
    </w:p>
    <w:p w14:paraId="2B274DC8" w14:textId="77777777" w:rsidR="00B26348" w:rsidRDefault="00000000">
      <w:r>
        <w:rPr>
          <w:b/>
        </w:rPr>
        <w:t>153. Owner</w:t>
      </w:r>
      <w:r>
        <w:rPr>
          <w:i/>
          <w:color w:val="666666"/>
          <w:sz w:val="16"/>
        </w:rPr>
        <w:t xml:space="preserve">  [List Radio]</w:t>
      </w:r>
    </w:p>
    <w:p w14:paraId="1DDFB3D2" w14:textId="77777777" w:rsidR="00B26348" w:rsidRDefault="00000000">
      <w:pPr>
        <w:ind w:left="216"/>
      </w:pPr>
      <w:r>
        <w:rPr>
          <w:i/>
        </w:rPr>
        <w:t>Who is the owner/responsible person for the equipment/vehicle/property?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512"/>
      </w:tblGrid>
      <w:tr w:rsidR="00B26348" w14:paraId="339E6124" w14:textId="77777777">
        <w:tc>
          <w:tcPr>
            <w:tcW w:w="10512" w:type="dxa"/>
          </w:tcPr>
          <w:p w14:paraId="2A0241AD" w14:textId="77777777" w:rsidR="00B26348" w:rsidRDefault="00000000">
            <w:r>
              <w:t>○ Client</w:t>
            </w:r>
          </w:p>
        </w:tc>
      </w:tr>
      <w:tr w:rsidR="00B26348" w14:paraId="77BFB1C7" w14:textId="77777777">
        <w:tc>
          <w:tcPr>
            <w:tcW w:w="10512" w:type="dxa"/>
          </w:tcPr>
          <w:p w14:paraId="5E016D01" w14:textId="751532B3" w:rsidR="00B26348" w:rsidRDefault="00000000">
            <w:r>
              <w:t xml:space="preserve">○ </w:t>
            </w:r>
            <w:r w:rsidR="001849A6">
              <w:t>Company</w:t>
            </w:r>
          </w:p>
        </w:tc>
      </w:tr>
      <w:tr w:rsidR="00B26348" w14:paraId="6B62E6FD" w14:textId="77777777">
        <w:tc>
          <w:tcPr>
            <w:tcW w:w="10512" w:type="dxa"/>
          </w:tcPr>
          <w:p w14:paraId="10140726" w14:textId="77777777" w:rsidR="00B26348" w:rsidRDefault="00000000">
            <w:r>
              <w:t>○ Trade Contractor</w:t>
            </w:r>
          </w:p>
        </w:tc>
      </w:tr>
      <w:tr w:rsidR="00B26348" w14:paraId="7585131C" w14:textId="77777777">
        <w:tc>
          <w:tcPr>
            <w:tcW w:w="10512" w:type="dxa"/>
          </w:tcPr>
          <w:p w14:paraId="4C445BDD" w14:textId="77777777" w:rsidR="00B26348" w:rsidRDefault="00000000">
            <w:r>
              <w:t>○ Third Party</w:t>
            </w:r>
          </w:p>
        </w:tc>
      </w:tr>
      <w:tr w:rsidR="00B26348" w14:paraId="2E6BF3A8" w14:textId="77777777">
        <w:tc>
          <w:tcPr>
            <w:tcW w:w="10512" w:type="dxa"/>
          </w:tcPr>
          <w:p w14:paraId="0D3B139C" w14:textId="77777777" w:rsidR="00B26348" w:rsidRDefault="00000000">
            <w:r>
              <w:t>○ Other</w:t>
            </w:r>
          </w:p>
        </w:tc>
      </w:tr>
    </w:tbl>
    <w:p w14:paraId="7E6F3F68" w14:textId="77777777" w:rsidR="00B26348" w:rsidRDefault="00B26348"/>
    <w:p w14:paraId="0CE06EA6" w14:textId="77777777" w:rsidR="00B26348" w:rsidRDefault="00000000">
      <w:r>
        <w:rPr>
          <w:b/>
        </w:rPr>
        <w:t>154. Equipment Category</w:t>
      </w:r>
      <w:r>
        <w:rPr>
          <w:i/>
          <w:color w:val="666666"/>
          <w:sz w:val="16"/>
        </w:rPr>
        <w:t xml:space="preserve">  [List Drop-down]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256"/>
        <w:gridCol w:w="5256"/>
      </w:tblGrid>
      <w:tr w:rsidR="00B26348" w14:paraId="23EBA66F" w14:textId="77777777">
        <w:tc>
          <w:tcPr>
            <w:tcW w:w="5256" w:type="dxa"/>
          </w:tcPr>
          <w:p w14:paraId="19017F25" w14:textId="77777777" w:rsidR="00B26348" w:rsidRDefault="00000000">
            <w:r>
              <w:t>○ Non-equipment property</w:t>
            </w:r>
          </w:p>
        </w:tc>
        <w:tc>
          <w:tcPr>
            <w:tcW w:w="5256" w:type="dxa"/>
          </w:tcPr>
          <w:p w14:paraId="697761B1" w14:textId="77777777" w:rsidR="00B26348" w:rsidRDefault="00000000">
            <w:r>
              <w:t>○ Passenger Vehicles</w:t>
            </w:r>
          </w:p>
        </w:tc>
      </w:tr>
      <w:tr w:rsidR="00B26348" w14:paraId="6A2E4672" w14:textId="77777777">
        <w:tc>
          <w:tcPr>
            <w:tcW w:w="5256" w:type="dxa"/>
          </w:tcPr>
          <w:p w14:paraId="225CAFB7" w14:textId="77777777" w:rsidR="00B26348" w:rsidRDefault="00000000">
            <w:r>
              <w:t>○ Pickups</w:t>
            </w:r>
          </w:p>
        </w:tc>
        <w:tc>
          <w:tcPr>
            <w:tcW w:w="5256" w:type="dxa"/>
          </w:tcPr>
          <w:p w14:paraId="58CDCC95" w14:textId="77777777" w:rsidR="00B26348" w:rsidRDefault="00000000">
            <w:r>
              <w:t>○ Water Trucks</w:t>
            </w:r>
          </w:p>
        </w:tc>
      </w:tr>
      <w:tr w:rsidR="00B26348" w14:paraId="0F43B3EB" w14:textId="77777777">
        <w:tc>
          <w:tcPr>
            <w:tcW w:w="5256" w:type="dxa"/>
          </w:tcPr>
          <w:p w14:paraId="0C5166D9" w14:textId="77777777" w:rsidR="00B26348" w:rsidRDefault="00000000">
            <w:r>
              <w:t>○ Trailers</w:t>
            </w:r>
          </w:p>
        </w:tc>
        <w:tc>
          <w:tcPr>
            <w:tcW w:w="5256" w:type="dxa"/>
          </w:tcPr>
          <w:p w14:paraId="29E347BC" w14:textId="77777777" w:rsidR="00B26348" w:rsidRDefault="00000000">
            <w:r>
              <w:t>○ Crawler Tractors and Dozers</w:t>
            </w:r>
          </w:p>
        </w:tc>
      </w:tr>
      <w:tr w:rsidR="00B26348" w14:paraId="1B7A7A35" w14:textId="77777777">
        <w:tc>
          <w:tcPr>
            <w:tcW w:w="5256" w:type="dxa"/>
          </w:tcPr>
          <w:p w14:paraId="3359EFD3" w14:textId="77777777" w:rsidR="00B26348" w:rsidRDefault="00000000">
            <w:r>
              <w:t>○ Wheel Tractors</w:t>
            </w:r>
          </w:p>
        </w:tc>
        <w:tc>
          <w:tcPr>
            <w:tcW w:w="5256" w:type="dxa"/>
          </w:tcPr>
          <w:p w14:paraId="1C524700" w14:textId="77777777" w:rsidR="00B26348" w:rsidRDefault="00000000">
            <w:r>
              <w:t>○ Motor Graders</w:t>
            </w:r>
          </w:p>
        </w:tc>
      </w:tr>
      <w:tr w:rsidR="00B26348" w14:paraId="4CF1286D" w14:textId="77777777">
        <w:tc>
          <w:tcPr>
            <w:tcW w:w="5256" w:type="dxa"/>
          </w:tcPr>
          <w:p w14:paraId="44AF075D" w14:textId="77777777" w:rsidR="00B26348" w:rsidRDefault="00000000">
            <w:r>
              <w:t>○ Soil Augers and Drills</w:t>
            </w:r>
          </w:p>
        </w:tc>
        <w:tc>
          <w:tcPr>
            <w:tcW w:w="5256" w:type="dxa"/>
          </w:tcPr>
          <w:p w14:paraId="09BA58E6" w14:textId="77777777" w:rsidR="00B26348" w:rsidRDefault="00000000">
            <w:r>
              <w:t>○ Excavators</w:t>
            </w:r>
          </w:p>
        </w:tc>
      </w:tr>
      <w:tr w:rsidR="00B26348" w14:paraId="674FB95A" w14:textId="77777777">
        <w:tc>
          <w:tcPr>
            <w:tcW w:w="5256" w:type="dxa"/>
          </w:tcPr>
          <w:p w14:paraId="5AA8B244" w14:textId="77777777" w:rsidR="00B26348" w:rsidRDefault="00000000">
            <w:r>
              <w:t>○ Compactors and Rollers</w:t>
            </w:r>
          </w:p>
        </w:tc>
        <w:tc>
          <w:tcPr>
            <w:tcW w:w="5256" w:type="dxa"/>
          </w:tcPr>
          <w:p w14:paraId="14CBBE49" w14:textId="77777777" w:rsidR="00B26348" w:rsidRDefault="00000000">
            <w:r>
              <w:t>○ Scrapers</w:t>
            </w:r>
          </w:p>
        </w:tc>
      </w:tr>
      <w:tr w:rsidR="00B26348" w14:paraId="4CD3FF4C" w14:textId="77777777">
        <w:tc>
          <w:tcPr>
            <w:tcW w:w="5256" w:type="dxa"/>
          </w:tcPr>
          <w:p w14:paraId="7886B2CB" w14:textId="77777777" w:rsidR="00B26348" w:rsidRDefault="00000000">
            <w:r>
              <w:t>○ Dozer and Motor Grader Attachments</w:t>
            </w:r>
          </w:p>
        </w:tc>
        <w:tc>
          <w:tcPr>
            <w:tcW w:w="5256" w:type="dxa"/>
          </w:tcPr>
          <w:p w14:paraId="628614AC" w14:textId="77777777" w:rsidR="00B26348" w:rsidRDefault="00000000">
            <w:r>
              <w:t>○ Towable Plows, Discs, and Grading Tools</w:t>
            </w:r>
          </w:p>
        </w:tc>
      </w:tr>
      <w:tr w:rsidR="00B26348" w14:paraId="186B524B" w14:textId="77777777">
        <w:tc>
          <w:tcPr>
            <w:tcW w:w="5256" w:type="dxa"/>
          </w:tcPr>
          <w:p w14:paraId="7BF5E743" w14:textId="77777777" w:rsidR="00B26348" w:rsidRDefault="00000000">
            <w:r>
              <w:t>○ Lighting Towers and Systems</w:t>
            </w:r>
          </w:p>
        </w:tc>
        <w:tc>
          <w:tcPr>
            <w:tcW w:w="5256" w:type="dxa"/>
          </w:tcPr>
          <w:p w14:paraId="23B601AF" w14:textId="77777777" w:rsidR="00B26348" w:rsidRDefault="00000000">
            <w:r>
              <w:t>○ Buckets and Other Digging Attachments</w:t>
            </w:r>
          </w:p>
        </w:tc>
      </w:tr>
      <w:tr w:rsidR="00B26348" w14:paraId="31A14C29" w14:textId="77777777">
        <w:tc>
          <w:tcPr>
            <w:tcW w:w="5256" w:type="dxa"/>
          </w:tcPr>
          <w:p w14:paraId="6840D82B" w14:textId="77777777" w:rsidR="00B26348" w:rsidRDefault="00000000">
            <w:r>
              <w:t>○ Bulk Storage Tanks (Dry Materials)</w:t>
            </w:r>
          </w:p>
        </w:tc>
        <w:tc>
          <w:tcPr>
            <w:tcW w:w="5256" w:type="dxa"/>
          </w:tcPr>
          <w:p w14:paraId="1AB1CA0E" w14:textId="77777777" w:rsidR="00B26348" w:rsidRDefault="00000000">
            <w:r>
              <w:t>○ Other Towable Equipment</w:t>
            </w:r>
          </w:p>
        </w:tc>
      </w:tr>
      <w:tr w:rsidR="00B26348" w14:paraId="72236481" w14:textId="77777777">
        <w:tc>
          <w:tcPr>
            <w:tcW w:w="5256" w:type="dxa"/>
          </w:tcPr>
          <w:p w14:paraId="13F388E7" w14:textId="77777777" w:rsidR="00B26348" w:rsidRDefault="00000000">
            <w:r>
              <w:t>○ Off-Highway Haul Trucks</w:t>
            </w:r>
          </w:p>
        </w:tc>
        <w:tc>
          <w:tcPr>
            <w:tcW w:w="5256" w:type="dxa"/>
          </w:tcPr>
          <w:p w14:paraId="00D7CEC1" w14:textId="77777777" w:rsidR="00B26348" w:rsidRDefault="00000000">
            <w:r>
              <w:t>○ Air Compressors</w:t>
            </w:r>
          </w:p>
        </w:tc>
      </w:tr>
      <w:tr w:rsidR="00B26348" w14:paraId="55F4BD67" w14:textId="77777777">
        <w:tc>
          <w:tcPr>
            <w:tcW w:w="5256" w:type="dxa"/>
          </w:tcPr>
          <w:p w14:paraId="52D39104" w14:textId="77777777" w:rsidR="00B26348" w:rsidRDefault="00000000">
            <w:r>
              <w:t>○ Welders</w:t>
            </w:r>
          </w:p>
        </w:tc>
        <w:tc>
          <w:tcPr>
            <w:tcW w:w="5256" w:type="dxa"/>
          </w:tcPr>
          <w:p w14:paraId="196F17E7" w14:textId="77777777" w:rsidR="00B26348" w:rsidRDefault="00000000">
            <w:r>
              <w:t>○ Generators</w:t>
            </w:r>
          </w:p>
        </w:tc>
      </w:tr>
      <w:tr w:rsidR="00B26348" w14:paraId="6A8D9F99" w14:textId="77777777">
        <w:tc>
          <w:tcPr>
            <w:tcW w:w="5256" w:type="dxa"/>
          </w:tcPr>
          <w:p w14:paraId="2912F302" w14:textId="77777777" w:rsidR="00B26348" w:rsidRDefault="00000000">
            <w:r>
              <w:t>○ Water Pumps</w:t>
            </w:r>
          </w:p>
        </w:tc>
        <w:tc>
          <w:tcPr>
            <w:tcW w:w="5256" w:type="dxa"/>
          </w:tcPr>
          <w:p w14:paraId="57015E5B" w14:textId="77777777" w:rsidR="00B26348" w:rsidRDefault="00000000">
            <w:r>
              <w:t>○ Mobile Buildings, Storage Containers</w:t>
            </w:r>
          </w:p>
        </w:tc>
      </w:tr>
      <w:tr w:rsidR="00B26348" w14:paraId="0CA9512D" w14:textId="77777777">
        <w:tc>
          <w:tcPr>
            <w:tcW w:w="5256" w:type="dxa"/>
          </w:tcPr>
          <w:p w14:paraId="5630A8EA" w14:textId="77777777" w:rsidR="00B26348" w:rsidRDefault="00000000">
            <w:r>
              <w:t>○ Asphalt Spreaders</w:t>
            </w:r>
          </w:p>
        </w:tc>
        <w:tc>
          <w:tcPr>
            <w:tcW w:w="5256" w:type="dxa"/>
          </w:tcPr>
          <w:p w14:paraId="23CD0E46" w14:textId="77777777" w:rsidR="00B26348" w:rsidRDefault="00000000">
            <w:r>
              <w:t>○ Asphalt Paving</w:t>
            </w:r>
          </w:p>
        </w:tc>
      </w:tr>
      <w:tr w:rsidR="00B26348" w14:paraId="69EFC9E8" w14:textId="77777777">
        <w:tc>
          <w:tcPr>
            <w:tcW w:w="5256" w:type="dxa"/>
          </w:tcPr>
          <w:p w14:paraId="569BD23C" w14:textId="77777777" w:rsidR="00B26348" w:rsidRDefault="00000000">
            <w:r>
              <w:t>○ Asphalt Batching &amp; Mixing</w:t>
            </w:r>
          </w:p>
        </w:tc>
        <w:tc>
          <w:tcPr>
            <w:tcW w:w="5256" w:type="dxa"/>
          </w:tcPr>
          <w:p w14:paraId="32DD2C0D" w14:textId="77777777" w:rsidR="00B26348" w:rsidRDefault="00000000">
            <w:r>
              <w:t>○ Sweepers</w:t>
            </w:r>
          </w:p>
        </w:tc>
      </w:tr>
      <w:tr w:rsidR="00B26348" w14:paraId="069A4A11" w14:textId="77777777">
        <w:tc>
          <w:tcPr>
            <w:tcW w:w="5256" w:type="dxa"/>
          </w:tcPr>
          <w:p w14:paraId="2F21CBA8" w14:textId="77777777" w:rsidR="00B26348" w:rsidRDefault="00000000">
            <w:r>
              <w:t>○ Conveyors</w:t>
            </w:r>
          </w:p>
        </w:tc>
        <w:tc>
          <w:tcPr>
            <w:tcW w:w="5256" w:type="dxa"/>
          </w:tcPr>
          <w:p w14:paraId="3E8EC7F8" w14:textId="77777777" w:rsidR="00B26348" w:rsidRDefault="00000000">
            <w:r>
              <w:t>○ Crushing &amp; Screening Plants</w:t>
            </w:r>
          </w:p>
        </w:tc>
      </w:tr>
      <w:tr w:rsidR="00B26348" w14:paraId="71782116" w14:textId="77777777">
        <w:tc>
          <w:tcPr>
            <w:tcW w:w="5256" w:type="dxa"/>
          </w:tcPr>
          <w:p w14:paraId="681820E6" w14:textId="77777777" w:rsidR="00B26348" w:rsidRDefault="00000000">
            <w:r>
              <w:t>○ Concrete Finishing Machines</w:t>
            </w:r>
          </w:p>
        </w:tc>
        <w:tc>
          <w:tcPr>
            <w:tcW w:w="5256" w:type="dxa"/>
          </w:tcPr>
          <w:p w14:paraId="00B316A3" w14:textId="77777777" w:rsidR="00B26348" w:rsidRDefault="00000000">
            <w:r>
              <w:t>○ Winches and Hoisting Equipment</w:t>
            </w:r>
          </w:p>
        </w:tc>
      </w:tr>
      <w:tr w:rsidR="00B26348" w14:paraId="68A7CFA1" w14:textId="77777777">
        <w:tc>
          <w:tcPr>
            <w:tcW w:w="5256" w:type="dxa"/>
          </w:tcPr>
          <w:p w14:paraId="289A39D6" w14:textId="77777777" w:rsidR="00B26348" w:rsidRDefault="00000000">
            <w:r>
              <w:t>○ Contrete Batching Equipment</w:t>
            </w:r>
          </w:p>
        </w:tc>
        <w:tc>
          <w:tcPr>
            <w:tcW w:w="5256" w:type="dxa"/>
          </w:tcPr>
          <w:p w14:paraId="3FA99AE3" w14:textId="77777777" w:rsidR="00B26348" w:rsidRDefault="00000000">
            <w:r>
              <w:t>○ Concrete Paving</w:t>
            </w:r>
          </w:p>
        </w:tc>
      </w:tr>
      <w:tr w:rsidR="00B26348" w14:paraId="36CC6B4D" w14:textId="77777777">
        <w:tc>
          <w:tcPr>
            <w:tcW w:w="5256" w:type="dxa"/>
          </w:tcPr>
          <w:p w14:paraId="08D5332D" w14:textId="77777777" w:rsidR="00B26348" w:rsidRDefault="00000000">
            <w:r>
              <w:t>○ Power Units</w:t>
            </w:r>
          </w:p>
        </w:tc>
        <w:tc>
          <w:tcPr>
            <w:tcW w:w="5256" w:type="dxa"/>
          </w:tcPr>
          <w:p w14:paraId="7618F719" w14:textId="77777777" w:rsidR="00B26348" w:rsidRDefault="00000000">
            <w:r>
              <w:t>○ Front End Loaders</w:t>
            </w:r>
          </w:p>
        </w:tc>
      </w:tr>
      <w:tr w:rsidR="00B26348" w14:paraId="3887685D" w14:textId="77777777">
        <w:tc>
          <w:tcPr>
            <w:tcW w:w="5256" w:type="dxa"/>
          </w:tcPr>
          <w:p w14:paraId="5B3D2E21" w14:textId="77777777" w:rsidR="00B26348" w:rsidRDefault="00000000">
            <w:r>
              <w:t>○ Generators Highcycle</w:t>
            </w:r>
          </w:p>
        </w:tc>
        <w:tc>
          <w:tcPr>
            <w:tcW w:w="5256" w:type="dxa"/>
          </w:tcPr>
          <w:p w14:paraId="551F9AED" w14:textId="77777777" w:rsidR="00B26348" w:rsidRDefault="00000000">
            <w:r>
              <w:t>○ Saws</w:t>
            </w:r>
          </w:p>
        </w:tc>
      </w:tr>
      <w:tr w:rsidR="00B26348" w14:paraId="7D436D63" w14:textId="77777777">
        <w:tc>
          <w:tcPr>
            <w:tcW w:w="5256" w:type="dxa"/>
          </w:tcPr>
          <w:p w14:paraId="3DBB91B3" w14:textId="77777777" w:rsidR="00B26348" w:rsidRDefault="00000000">
            <w:r>
              <w:t>○ Boilers &amp; Steam Heaters</w:t>
            </w:r>
          </w:p>
        </w:tc>
        <w:tc>
          <w:tcPr>
            <w:tcW w:w="5256" w:type="dxa"/>
          </w:tcPr>
          <w:p w14:paraId="5FD158AA" w14:textId="77777777" w:rsidR="00B26348" w:rsidRDefault="00000000">
            <w:r>
              <w:t>○ Scales</w:t>
            </w:r>
          </w:p>
        </w:tc>
      </w:tr>
      <w:tr w:rsidR="00B26348" w14:paraId="261C68E9" w14:textId="77777777">
        <w:tc>
          <w:tcPr>
            <w:tcW w:w="5256" w:type="dxa"/>
          </w:tcPr>
          <w:p w14:paraId="1EC863EE" w14:textId="77777777" w:rsidR="00B26348" w:rsidRDefault="00000000">
            <w:r>
              <w:t>○ Aerial Lifts</w:t>
            </w:r>
          </w:p>
        </w:tc>
        <w:tc>
          <w:tcPr>
            <w:tcW w:w="5256" w:type="dxa"/>
          </w:tcPr>
          <w:p w14:paraId="08AE69C5" w14:textId="77777777" w:rsidR="00B26348" w:rsidRDefault="00000000">
            <w:r>
              <w:t>○ Survey and Machine Controls</w:t>
            </w:r>
          </w:p>
        </w:tc>
      </w:tr>
      <w:tr w:rsidR="00B26348" w14:paraId="237E1738" w14:textId="77777777">
        <w:tc>
          <w:tcPr>
            <w:tcW w:w="5256" w:type="dxa"/>
          </w:tcPr>
          <w:p w14:paraId="2AF16AEB" w14:textId="77777777" w:rsidR="00B26348" w:rsidRDefault="00000000">
            <w:r>
              <w:t>○ Compactors &amp; Tampers</w:t>
            </w:r>
          </w:p>
        </w:tc>
        <w:tc>
          <w:tcPr>
            <w:tcW w:w="5256" w:type="dxa"/>
          </w:tcPr>
          <w:p w14:paraId="0A9F7CA9" w14:textId="77777777" w:rsidR="00B26348" w:rsidRDefault="00000000">
            <w:r>
              <w:t>○ Pile Hammers &amp; Extractors</w:t>
            </w:r>
          </w:p>
        </w:tc>
      </w:tr>
      <w:tr w:rsidR="00B26348" w14:paraId="4778FDB7" w14:textId="77777777">
        <w:tc>
          <w:tcPr>
            <w:tcW w:w="5256" w:type="dxa"/>
          </w:tcPr>
          <w:p w14:paraId="374D7F2F" w14:textId="77777777" w:rsidR="00B26348" w:rsidRDefault="00000000">
            <w:r>
              <w:t>○ Forklifts, Telehandlers, and Lift Trucks</w:t>
            </w:r>
          </w:p>
        </w:tc>
        <w:tc>
          <w:tcPr>
            <w:tcW w:w="5256" w:type="dxa"/>
          </w:tcPr>
          <w:p w14:paraId="3314FEA0" w14:textId="77777777" w:rsidR="00B26348" w:rsidRDefault="00000000">
            <w:r>
              <w:t>○ Drills &amp; Rock Bolters</w:t>
            </w:r>
          </w:p>
        </w:tc>
      </w:tr>
      <w:tr w:rsidR="00B26348" w14:paraId="770698FA" w14:textId="77777777">
        <w:tc>
          <w:tcPr>
            <w:tcW w:w="5256" w:type="dxa"/>
          </w:tcPr>
          <w:p w14:paraId="07AA3B29" w14:textId="77777777" w:rsidR="00B26348" w:rsidRDefault="00000000">
            <w:r>
              <w:t>○ Steam Cleaners &amp; Pressure Washers</w:t>
            </w:r>
          </w:p>
        </w:tc>
        <w:tc>
          <w:tcPr>
            <w:tcW w:w="5256" w:type="dxa"/>
          </w:tcPr>
          <w:p w14:paraId="28AC5A07" w14:textId="77777777" w:rsidR="00B26348" w:rsidRDefault="00000000">
            <w:r>
              <w:t>○ Trenchers</w:t>
            </w:r>
          </w:p>
        </w:tc>
      </w:tr>
      <w:tr w:rsidR="00B26348" w14:paraId="1B8906E1" w14:textId="77777777">
        <w:tc>
          <w:tcPr>
            <w:tcW w:w="5256" w:type="dxa"/>
          </w:tcPr>
          <w:p w14:paraId="5327B83D" w14:textId="77777777" w:rsidR="00B26348" w:rsidRDefault="00000000">
            <w:r>
              <w:t>○ Utility Vehicles</w:t>
            </w:r>
          </w:p>
        </w:tc>
        <w:tc>
          <w:tcPr>
            <w:tcW w:w="5256" w:type="dxa"/>
          </w:tcPr>
          <w:p w14:paraId="35D3DB18" w14:textId="77777777" w:rsidR="00B26348" w:rsidRDefault="00000000">
            <w:r>
              <w:t>○ Boats &amp; Barges</w:t>
            </w:r>
          </w:p>
        </w:tc>
      </w:tr>
      <w:tr w:rsidR="00B26348" w14:paraId="501939CA" w14:textId="77777777">
        <w:tc>
          <w:tcPr>
            <w:tcW w:w="5256" w:type="dxa"/>
          </w:tcPr>
          <w:p w14:paraId="72D9B370" w14:textId="77777777" w:rsidR="00B26348" w:rsidRDefault="00000000">
            <w:r>
              <w:t>○ Equipment Service Bodies and Trucks</w:t>
            </w:r>
          </w:p>
        </w:tc>
        <w:tc>
          <w:tcPr>
            <w:tcW w:w="5256" w:type="dxa"/>
          </w:tcPr>
          <w:p w14:paraId="24C5B764" w14:textId="77777777" w:rsidR="00B26348" w:rsidRDefault="00000000">
            <w:r>
              <w:t>○ Railroad Equipment</w:t>
            </w:r>
          </w:p>
        </w:tc>
      </w:tr>
      <w:tr w:rsidR="00B26348" w14:paraId="1384AA41" w14:textId="77777777">
        <w:tc>
          <w:tcPr>
            <w:tcW w:w="5256" w:type="dxa"/>
          </w:tcPr>
          <w:p w14:paraId="72CAD8A4" w14:textId="77777777" w:rsidR="00B26348" w:rsidRDefault="00000000">
            <w:r>
              <w:t>○ Concrete Placing Equipment and Tools</w:t>
            </w:r>
          </w:p>
        </w:tc>
        <w:tc>
          <w:tcPr>
            <w:tcW w:w="5256" w:type="dxa"/>
          </w:tcPr>
          <w:p w14:paraId="6AE5F8BF" w14:textId="77777777" w:rsidR="00B26348" w:rsidRDefault="00000000">
            <w:r>
              <w:t>○ Tunnel Boring</w:t>
            </w:r>
          </w:p>
        </w:tc>
      </w:tr>
      <w:tr w:rsidR="00B26348" w14:paraId="6FDE6F58" w14:textId="77777777">
        <w:tc>
          <w:tcPr>
            <w:tcW w:w="5256" w:type="dxa"/>
          </w:tcPr>
          <w:p w14:paraId="6384449F" w14:textId="77777777" w:rsidR="00B26348" w:rsidRDefault="00000000">
            <w:r>
              <w:t>○ Forming Systems</w:t>
            </w:r>
          </w:p>
        </w:tc>
        <w:tc>
          <w:tcPr>
            <w:tcW w:w="5256" w:type="dxa"/>
          </w:tcPr>
          <w:p w14:paraId="64496CC3" w14:textId="77777777" w:rsidR="00B26348" w:rsidRDefault="00000000">
            <w:r>
              <w:t>○ Other Small Tools</w:t>
            </w:r>
          </w:p>
        </w:tc>
      </w:tr>
      <w:tr w:rsidR="00B26348" w14:paraId="52650D25" w14:textId="77777777">
        <w:tc>
          <w:tcPr>
            <w:tcW w:w="5256" w:type="dxa"/>
          </w:tcPr>
          <w:p w14:paraId="4362827F" w14:textId="77777777" w:rsidR="00B26348" w:rsidRDefault="00000000">
            <w:r>
              <w:t>○ Commercial Motor Vehicles</w:t>
            </w:r>
          </w:p>
        </w:tc>
        <w:tc>
          <w:tcPr>
            <w:tcW w:w="5256" w:type="dxa"/>
          </w:tcPr>
          <w:p w14:paraId="353521F9" w14:textId="77777777" w:rsidR="00B26348" w:rsidRDefault="00000000">
            <w:r>
              <w:t>○ Water Storage Tanks and Towers</w:t>
            </w:r>
          </w:p>
        </w:tc>
      </w:tr>
      <w:tr w:rsidR="00B26348" w14:paraId="6D750951" w14:textId="77777777">
        <w:tc>
          <w:tcPr>
            <w:tcW w:w="5256" w:type="dxa"/>
          </w:tcPr>
          <w:p w14:paraId="09B62D6B" w14:textId="77777777" w:rsidR="00B26348" w:rsidRDefault="00000000">
            <w:r>
              <w:t>○ Aerial Drones and Imaging</w:t>
            </w:r>
          </w:p>
        </w:tc>
        <w:tc>
          <w:tcPr>
            <w:tcW w:w="5256" w:type="dxa"/>
          </w:tcPr>
          <w:p w14:paraId="2CF927B5" w14:textId="77777777" w:rsidR="00B26348" w:rsidRDefault="00000000">
            <w:r>
              <w:t>○ Transit and Truck Mounted Mixer Trucks</w:t>
            </w:r>
          </w:p>
        </w:tc>
      </w:tr>
      <w:tr w:rsidR="00B26348" w14:paraId="16D96882" w14:textId="77777777">
        <w:tc>
          <w:tcPr>
            <w:tcW w:w="5256" w:type="dxa"/>
          </w:tcPr>
          <w:p w14:paraId="3DF35BF7" w14:textId="77777777" w:rsidR="00B26348" w:rsidRDefault="00000000">
            <w:r>
              <w:t>○ Water / Hydro Vac Truck</w:t>
            </w:r>
          </w:p>
        </w:tc>
        <w:tc>
          <w:tcPr>
            <w:tcW w:w="5256" w:type="dxa"/>
          </w:tcPr>
          <w:p w14:paraId="3C1BF02B" w14:textId="77777777" w:rsidR="00B26348" w:rsidRDefault="00000000">
            <w:r>
              <w:t>○ Semi Trucks</w:t>
            </w:r>
          </w:p>
        </w:tc>
      </w:tr>
    </w:tbl>
    <w:p w14:paraId="2D8AF043" w14:textId="77777777" w:rsidR="00B26348" w:rsidRDefault="00B26348"/>
    <w:p w14:paraId="462FF42F" w14:textId="77777777" w:rsidR="00B26348" w:rsidRDefault="00000000">
      <w:r>
        <w:rPr>
          <w:b/>
        </w:rPr>
        <w:t>155. Equipment or Property Description/Make/Model/License Plate/etc</w:t>
      </w:r>
      <w:r>
        <w:rPr>
          <w:i/>
          <w:color w:val="666666"/>
          <w:sz w:val="16"/>
        </w:rPr>
        <w:t xml:space="preserve">  [Text Short]</w:t>
      </w:r>
    </w:p>
    <w:p w14:paraId="38B7919B" w14:textId="77777777" w:rsidR="00B26348" w:rsidRDefault="00000000">
      <w:r>
        <w:t>Response: ________________________________________________________________________________</w:t>
      </w:r>
    </w:p>
    <w:p w14:paraId="7559BBAD" w14:textId="77777777" w:rsidR="00B26348" w:rsidRDefault="00000000">
      <w:r>
        <w:t>__________________________________________________________________________________________</w:t>
      </w:r>
    </w:p>
    <w:p w14:paraId="0E81C9EC" w14:textId="77777777" w:rsidR="00B26348" w:rsidRDefault="00000000">
      <w:r>
        <w:rPr>
          <w:b/>
        </w:rPr>
        <w:t>156. Equipment Display</w:t>
      </w:r>
      <w:r>
        <w:rPr>
          <w:i/>
          <w:color w:val="666666"/>
          <w:sz w:val="16"/>
        </w:rPr>
        <w:t xml:space="preserve">  [Integrated list]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512"/>
      </w:tblGrid>
      <w:tr w:rsidR="00B26348" w14:paraId="4965B269" w14:textId="77777777">
        <w:tc>
          <w:tcPr>
            <w:tcW w:w="10512" w:type="dxa"/>
          </w:tcPr>
          <w:p w14:paraId="242C0FC5" w14:textId="77777777" w:rsidR="00B26348" w:rsidRDefault="00B26348"/>
        </w:tc>
      </w:tr>
    </w:tbl>
    <w:p w14:paraId="5D7A48AC" w14:textId="77777777" w:rsidR="00B26348" w:rsidRDefault="00B26348"/>
    <w:p w14:paraId="3742E938" w14:textId="77777777" w:rsidR="00B26348" w:rsidRDefault="00000000">
      <w:r>
        <w:rPr>
          <w:b/>
        </w:rPr>
        <w:t>157. Equipment Description</w:t>
      </w:r>
      <w:r>
        <w:rPr>
          <w:i/>
          <w:color w:val="666666"/>
          <w:sz w:val="16"/>
        </w:rPr>
        <w:t xml:space="preserve">  [Integrated list]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512"/>
      </w:tblGrid>
      <w:tr w:rsidR="00B26348" w14:paraId="36D5B30B" w14:textId="77777777">
        <w:tc>
          <w:tcPr>
            <w:tcW w:w="10512" w:type="dxa"/>
          </w:tcPr>
          <w:p w14:paraId="1CF9D10D" w14:textId="77777777" w:rsidR="00B26348" w:rsidRDefault="00B26348"/>
        </w:tc>
      </w:tr>
    </w:tbl>
    <w:p w14:paraId="3F42863C" w14:textId="77777777" w:rsidR="00B26348" w:rsidRDefault="00B26348"/>
    <w:p w14:paraId="76249272" w14:textId="77777777" w:rsidR="00B26348" w:rsidRDefault="00000000">
      <w:r>
        <w:rPr>
          <w:b/>
        </w:rPr>
        <w:t>158. Third Party's Insurance Info</w:t>
      </w:r>
      <w:r>
        <w:rPr>
          <w:i/>
          <w:color w:val="666666"/>
          <w:sz w:val="16"/>
        </w:rPr>
        <w:t xml:space="preserve">  [Text Short]</w:t>
      </w:r>
    </w:p>
    <w:p w14:paraId="741319C5" w14:textId="77777777" w:rsidR="00B26348" w:rsidRDefault="00000000">
      <w:pPr>
        <w:ind w:left="216"/>
      </w:pPr>
      <w:r>
        <w:rPr>
          <w:i/>
        </w:rPr>
        <w:t>Company, policy number, ID, insured, etc.</w:t>
      </w:r>
    </w:p>
    <w:p w14:paraId="1BD08C3C" w14:textId="77777777" w:rsidR="00B26348" w:rsidRDefault="00000000">
      <w:r>
        <w:t>Response: ________________________________________________________________________________</w:t>
      </w:r>
    </w:p>
    <w:p w14:paraId="2AA0A267" w14:textId="77777777" w:rsidR="00B26348" w:rsidRDefault="00000000">
      <w:r>
        <w:t>__________________________________________________________________________________________</w:t>
      </w:r>
    </w:p>
    <w:p w14:paraId="6F8323A1" w14:textId="77777777" w:rsidR="00B26348" w:rsidRDefault="00000000">
      <w:r>
        <w:rPr>
          <w:b/>
        </w:rPr>
        <w:t>159. Third Party's Driver License #</w:t>
      </w:r>
      <w:r>
        <w:rPr>
          <w:i/>
          <w:color w:val="666666"/>
          <w:sz w:val="16"/>
        </w:rPr>
        <w:t xml:space="preserve">  [Text Short]</w:t>
      </w:r>
    </w:p>
    <w:p w14:paraId="14FACC01" w14:textId="77777777" w:rsidR="00B26348" w:rsidRDefault="00000000">
      <w:r>
        <w:t>Response: ________________________________________________________________________________</w:t>
      </w:r>
    </w:p>
    <w:p w14:paraId="74710738" w14:textId="77777777" w:rsidR="00B26348" w:rsidRDefault="00000000">
      <w:r>
        <w:t>__________________________________________________________________________________________</w:t>
      </w:r>
    </w:p>
    <w:p w14:paraId="2F2EECC6" w14:textId="77777777" w:rsidR="00B26348" w:rsidRDefault="00000000">
      <w:r>
        <w:rPr>
          <w:b/>
        </w:rPr>
        <w:t>160. Description of Damage/Loss</w:t>
      </w:r>
      <w:r>
        <w:rPr>
          <w:i/>
          <w:color w:val="666666"/>
          <w:sz w:val="16"/>
        </w:rPr>
        <w:t xml:space="preserve">  [Text Short]</w:t>
      </w:r>
    </w:p>
    <w:p w14:paraId="363E4478" w14:textId="77777777" w:rsidR="00B26348" w:rsidRDefault="00000000">
      <w:r>
        <w:t>Response: ________________________________________________________________________________</w:t>
      </w:r>
    </w:p>
    <w:p w14:paraId="0DD56F96" w14:textId="77777777" w:rsidR="00B26348" w:rsidRDefault="00000000">
      <w:r>
        <w:t>__________________________________________________________________________________________</w:t>
      </w:r>
    </w:p>
    <w:p w14:paraId="5026859D" w14:textId="77777777" w:rsidR="00B26348" w:rsidRDefault="00000000">
      <w:r>
        <w:rPr>
          <w:b/>
        </w:rPr>
        <w:t>161. Work Order Cost Type</w:t>
      </w:r>
      <w:r>
        <w:rPr>
          <w:i/>
          <w:color w:val="666666"/>
          <w:sz w:val="16"/>
        </w:rPr>
        <w:t xml:space="preserve">  [Text Short]</w:t>
      </w:r>
    </w:p>
    <w:p w14:paraId="70E0B3BF" w14:textId="77777777" w:rsidR="00B26348" w:rsidRDefault="00000000">
      <w:r>
        <w:t>Response: ________________________________________________________________________________</w:t>
      </w:r>
    </w:p>
    <w:p w14:paraId="775C8CD0" w14:textId="77777777" w:rsidR="00B26348" w:rsidRDefault="00000000">
      <w:r>
        <w:t>__________________________________________________________________________________________</w:t>
      </w:r>
    </w:p>
    <w:p w14:paraId="3492ED17" w14:textId="77777777" w:rsidR="00B26348" w:rsidRDefault="00000000">
      <w:r>
        <w:rPr>
          <w:b/>
        </w:rPr>
        <w:t>162. Issued Work Order Number</w:t>
      </w:r>
      <w:r>
        <w:rPr>
          <w:i/>
          <w:color w:val="666666"/>
          <w:sz w:val="16"/>
        </w:rPr>
        <w:t xml:space="preserve">  [Text Short]</w:t>
      </w:r>
    </w:p>
    <w:p w14:paraId="039E69FE" w14:textId="77777777" w:rsidR="00B26348" w:rsidRDefault="00000000">
      <w:r>
        <w:t>Response: ________________________________________________________________________________</w:t>
      </w:r>
    </w:p>
    <w:p w14:paraId="6F54F88E" w14:textId="77777777" w:rsidR="00B26348" w:rsidRDefault="00000000">
      <w:r>
        <w:t>__________________________________________________________________________________________</w:t>
      </w:r>
    </w:p>
    <w:p w14:paraId="29D06423" w14:textId="77777777" w:rsidR="00B26348" w:rsidRDefault="00000000">
      <w:r>
        <w:rPr>
          <w:b/>
        </w:rPr>
        <w:t>163. Value of Damage/Loss</w:t>
      </w:r>
      <w:r>
        <w:rPr>
          <w:i/>
          <w:color w:val="666666"/>
          <w:sz w:val="16"/>
        </w:rPr>
        <w:t xml:space="preserve">  [List Radio]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512"/>
      </w:tblGrid>
      <w:tr w:rsidR="00B26348" w14:paraId="66D4C201" w14:textId="77777777">
        <w:tc>
          <w:tcPr>
            <w:tcW w:w="10512" w:type="dxa"/>
          </w:tcPr>
          <w:p w14:paraId="3A9E52A1" w14:textId="77777777" w:rsidR="00B26348" w:rsidRDefault="00000000">
            <w:r>
              <w:t>○ Under $1k</w:t>
            </w:r>
          </w:p>
        </w:tc>
      </w:tr>
      <w:tr w:rsidR="00B26348" w14:paraId="6BF9E437" w14:textId="77777777">
        <w:tc>
          <w:tcPr>
            <w:tcW w:w="10512" w:type="dxa"/>
          </w:tcPr>
          <w:p w14:paraId="0B238033" w14:textId="77777777" w:rsidR="00B26348" w:rsidRDefault="00000000">
            <w:r>
              <w:t>○ Over $1k</w:t>
            </w:r>
          </w:p>
        </w:tc>
      </w:tr>
      <w:tr w:rsidR="00B26348" w14:paraId="760C4EE9" w14:textId="77777777">
        <w:tc>
          <w:tcPr>
            <w:tcW w:w="10512" w:type="dxa"/>
          </w:tcPr>
          <w:p w14:paraId="6CB4FAF4" w14:textId="77777777" w:rsidR="00B26348" w:rsidRDefault="00000000">
            <w:r>
              <w:t>○ N/A or none</w:t>
            </w:r>
          </w:p>
        </w:tc>
      </w:tr>
    </w:tbl>
    <w:p w14:paraId="513C2C9E" w14:textId="77777777" w:rsidR="00B26348" w:rsidRDefault="00B26348"/>
    <w:p w14:paraId="0C887980" w14:textId="77777777" w:rsidR="00B26348" w:rsidRDefault="00000000">
      <w:r>
        <w:rPr>
          <w:b/>
        </w:rPr>
        <w:t>164. Was business interrupted?</w:t>
      </w:r>
      <w:r>
        <w:rPr>
          <w:i/>
          <w:color w:val="666666"/>
          <w:sz w:val="16"/>
        </w:rPr>
        <w:t xml:space="preserve">  [List Radio]</w:t>
      </w:r>
    </w:p>
    <w:p w14:paraId="6AA9DDA4" w14:textId="77777777" w:rsidR="00B26348" w:rsidRDefault="00000000">
      <w:pPr>
        <w:ind w:left="216"/>
      </w:pPr>
      <w:r>
        <w:rPr>
          <w:i/>
        </w:rPr>
        <w:t>For example: A fiber optic/gas/electrical utility was damaged by construction activities which caused outage for nearby businesses.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512"/>
      </w:tblGrid>
      <w:tr w:rsidR="00B26348" w14:paraId="15E5B96F" w14:textId="77777777">
        <w:tc>
          <w:tcPr>
            <w:tcW w:w="10512" w:type="dxa"/>
          </w:tcPr>
          <w:p w14:paraId="11A8DAFC" w14:textId="77777777" w:rsidR="00B26348" w:rsidRDefault="00000000">
            <w:r>
              <w:t>○ Yes business interrupted</w:t>
            </w:r>
          </w:p>
        </w:tc>
      </w:tr>
      <w:tr w:rsidR="00B26348" w14:paraId="24A646A4" w14:textId="77777777">
        <w:tc>
          <w:tcPr>
            <w:tcW w:w="10512" w:type="dxa"/>
          </w:tcPr>
          <w:p w14:paraId="2907A088" w14:textId="77777777" w:rsidR="00B26348" w:rsidRDefault="00000000">
            <w:r>
              <w:t>○ No business interruption</w:t>
            </w:r>
          </w:p>
        </w:tc>
      </w:tr>
    </w:tbl>
    <w:p w14:paraId="19F0D520" w14:textId="77777777" w:rsidR="00B26348" w:rsidRDefault="00B26348"/>
    <w:p w14:paraId="472CF468" w14:textId="77777777" w:rsidR="00B26348" w:rsidRDefault="00000000">
      <w:r>
        <w:rPr>
          <w:b/>
        </w:rPr>
        <w:t>165. Estimated Value of Damage/Loss</w:t>
      </w:r>
      <w:r>
        <w:rPr>
          <w:i/>
          <w:color w:val="666666"/>
          <w:sz w:val="16"/>
        </w:rPr>
        <w:t xml:space="preserve">  [Number]</w:t>
      </w:r>
    </w:p>
    <w:p w14:paraId="22A91412" w14:textId="77777777" w:rsidR="00B26348" w:rsidRDefault="00000000">
      <w:r>
        <w:t>Number: __________________________________________________________________________________________</w:t>
      </w:r>
    </w:p>
    <w:p w14:paraId="4B73CBA8" w14:textId="77777777" w:rsidR="00B26348" w:rsidRDefault="00000000">
      <w:r>
        <w:rPr>
          <w:b/>
        </w:rPr>
        <w:t>166. Incident occurred during</w:t>
      </w:r>
      <w:r>
        <w:rPr>
          <w:i/>
          <w:color w:val="666666"/>
          <w:sz w:val="16"/>
        </w:rPr>
        <w:t xml:space="preserve">  [List Radio]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512"/>
      </w:tblGrid>
      <w:tr w:rsidR="00B26348" w14:paraId="4EA5B6EC" w14:textId="77777777">
        <w:tc>
          <w:tcPr>
            <w:tcW w:w="10512" w:type="dxa"/>
          </w:tcPr>
          <w:p w14:paraId="3458D30F" w14:textId="77777777" w:rsidR="00B26348" w:rsidRDefault="00000000">
            <w:r>
              <w:t>○ Mobile equipment repair / maintenance</w:t>
            </w:r>
          </w:p>
        </w:tc>
      </w:tr>
      <w:tr w:rsidR="00B26348" w14:paraId="05C374A5" w14:textId="77777777">
        <w:tc>
          <w:tcPr>
            <w:tcW w:w="10512" w:type="dxa"/>
          </w:tcPr>
          <w:p w14:paraId="466758B8" w14:textId="77777777" w:rsidR="00B26348" w:rsidRDefault="00000000">
            <w:r>
              <w:t>○ n/a</w:t>
            </w:r>
          </w:p>
        </w:tc>
      </w:tr>
    </w:tbl>
    <w:p w14:paraId="365EA3B3" w14:textId="77777777" w:rsidR="00B26348" w:rsidRDefault="00B26348"/>
    <w:p w14:paraId="67BAE7FC" w14:textId="77777777" w:rsidR="00B26348" w:rsidRDefault="00000000">
      <w:r>
        <w:br w:type="page"/>
      </w:r>
    </w:p>
    <w:sectPr w:rsidR="00B26348" w:rsidSect="00034616">
      <w:footerReference w:type="default" r:id="rId8"/>
      <w:pgSz w:w="12240" w:h="15840"/>
      <w:pgMar w:top="792" w:right="864" w:bottom="792" w:left="86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6B64A3" w14:textId="77777777" w:rsidR="005958F0" w:rsidRDefault="005958F0">
      <w:pPr>
        <w:spacing w:after="0" w:line="240" w:lineRule="auto"/>
      </w:pPr>
      <w:r>
        <w:separator/>
      </w:r>
    </w:p>
  </w:endnote>
  <w:endnote w:type="continuationSeparator" w:id="0">
    <w:p w14:paraId="4399E1A6" w14:textId="77777777" w:rsidR="005958F0" w:rsidRDefault="00595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0AE45C" w14:textId="27E75CA1" w:rsidR="00B26348" w:rsidRDefault="00000000">
    <w:pPr>
      <w:pStyle w:val="Footer"/>
      <w:jc w:val="center"/>
    </w:pPr>
    <w:r>
      <w:t>Incident Report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6AF09A" w14:textId="77777777" w:rsidR="005958F0" w:rsidRDefault="005958F0">
      <w:pPr>
        <w:spacing w:after="0" w:line="240" w:lineRule="auto"/>
      </w:pPr>
      <w:r>
        <w:separator/>
      </w:r>
    </w:p>
  </w:footnote>
  <w:footnote w:type="continuationSeparator" w:id="0">
    <w:p w14:paraId="3E8FB095" w14:textId="77777777" w:rsidR="005958F0" w:rsidRDefault="005958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052488086">
    <w:abstractNumId w:val="8"/>
  </w:num>
  <w:num w:numId="2" w16cid:durableId="1837652165">
    <w:abstractNumId w:val="6"/>
  </w:num>
  <w:num w:numId="3" w16cid:durableId="9651990">
    <w:abstractNumId w:val="5"/>
  </w:num>
  <w:num w:numId="4" w16cid:durableId="1080978174">
    <w:abstractNumId w:val="4"/>
  </w:num>
  <w:num w:numId="5" w16cid:durableId="1315723871">
    <w:abstractNumId w:val="7"/>
  </w:num>
  <w:num w:numId="6" w16cid:durableId="1796869919">
    <w:abstractNumId w:val="3"/>
  </w:num>
  <w:num w:numId="7" w16cid:durableId="794831001">
    <w:abstractNumId w:val="2"/>
  </w:num>
  <w:num w:numId="8" w16cid:durableId="1651521167">
    <w:abstractNumId w:val="1"/>
  </w:num>
  <w:num w:numId="9" w16cid:durableId="8771647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1849A6"/>
    <w:rsid w:val="00186DC1"/>
    <w:rsid w:val="0029639D"/>
    <w:rsid w:val="002D1B21"/>
    <w:rsid w:val="00326F90"/>
    <w:rsid w:val="004654DF"/>
    <w:rsid w:val="005958F0"/>
    <w:rsid w:val="00680FF6"/>
    <w:rsid w:val="006F6298"/>
    <w:rsid w:val="007501A1"/>
    <w:rsid w:val="0088760F"/>
    <w:rsid w:val="00AA1D8D"/>
    <w:rsid w:val="00B26348"/>
    <w:rsid w:val="00B47730"/>
    <w:rsid w:val="00CB0664"/>
    <w:rsid w:val="00F364E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215938F"/>
  <w14:defaultImageDpi w14:val="300"/>
  <w15:docId w15:val="{D922A623-C0CA-48B6-BAEE-DB06D9E77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Aptos" w:hAnsi="Aptos"/>
      <w:sz w:val="18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8</Pages>
  <Words>61560</Words>
  <Characters>350893</Characters>
  <Application>Microsoft Office Word</Application>
  <DocSecurity>0</DocSecurity>
  <Lines>2924</Lines>
  <Paragraphs>823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411630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Reese Fortin</cp:lastModifiedBy>
  <cp:revision>7</cp:revision>
  <dcterms:created xsi:type="dcterms:W3CDTF">2026-06-26T17:46:00Z</dcterms:created>
  <dcterms:modified xsi:type="dcterms:W3CDTF">2026-06-26T18:20:00Z</dcterms:modified>
  <cp:category/>
</cp:coreProperties>
</file>